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Werkstatt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98185207" name="019f123b-4f0b-7651-b6e7-f5c5afe1dcd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628629" name="019f123b-4f0b-7651-b6e7-f5c5afe1dcd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Bitten aus dieser Probe ein Stück für MaP 5 verwenden und auf Asbest Untersuchen! 
Danke.</w:t>
            </w:r>
          </w:p>
        </w:tc>
        <w:tc>
          <w:p>
            <w:pPr>
              <w:spacing w:before="0" w:after="0" w:line="240" w:lineRule="auto"/>
            </w:pPr>
            <w:r>
              <w:t>PAK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Werkstatt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Pical Platten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86027568" name="019f123f-a781-7b4b-850b-dbd394c73e6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2612085" name="019f123f-a781-7b4b-850b-dbd394c73e6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EG-DG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65500209" name="019f1242-ad47-73bb-a842-470b6f29e7a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5187053" name="019f1242-ad47-73bb-a842-470b6f29e7a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Treppenhaus/ Lagerraum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Akkustikplatten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80574866" name="019f1244-6911-7717-96ae-cc86e80bcaa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6748115" name="019f1244-6911-7717-96ae-cc86e80bcaaa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Werkstatt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77551930" name="019f1322-4df9-7ed7-8773-7b1fa608a70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7973210" name="019f1322-4df9-7ed7-8773-7b1fa608a70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Bitte ein Stück von Probe 1 nehmen und auf Asbest Untersuchen!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Scheune, Lielistrasse 20, 8966 Oberwil-Lieli</w:t>
          </w:r>
        </w:p>
        <w:p>
          <w:pPr>
            <w:spacing w:before="0" w:after="0"/>
          </w:pPr>
          <w:r>
            <w:t>DN 975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footer.xml" Type="http://schemas.openxmlformats.org/officeDocument/2006/relationships/footer" Id="rId9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